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3937584" name="4195989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2311561" name="41959890-ce94-11f0-908a-dfb97747e97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/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36561493" name="5a6add8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0894573" name="5a6add80-ce94-11f0-908a-dfb97747e97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2612073"/>
                  <wp:effectExtent l="0" t="0" r="0" b="0"/>
                  <wp:docPr id="1383526287" name="6f5f65d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2273894" name="6f5f65d0-ce94-11f0-908a-dfb97747e97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2612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09232535" name="7a5d938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0053600" name="7a5d9380-ce94-11f0-908a-dfb97747e97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EG-UG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94537267" name="b9bcdf90-ce94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8962951" name="b9bcdf90-ce94-11f0-908a-dfb97747e97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EG-UG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00993198" name="059ab7c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5463659" name="059ab7c0-ce95-11f0-908a-dfb97747e97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EG-UG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8165617" name="703759d0-ce95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8564698" name="703759d0-ce95-11f0-908a-dfb97747e97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alle Schlafzimner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97117749" name="25ae46c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776608" name="25ae46c0-ce96-11f0-908a-dfb97747e97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76044914" name="917203b0-ce96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8437104" name="917203b0-ce96-11f0-908a-dfb97747e97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5053857" name="37a52a0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5341139" name="37a52a00-ce97-11f0-908a-dfb97747e97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4490054" name="494ef42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7828905" name="494ef420-ce97-11f0-908a-dfb97747e97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46085023" name="57db2a9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1398618" name="57db2a90-ce97-11f0-908a-dfb97747e97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21763602" name="66507da0-ce97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1576446" name="66507da0-ce97-11f0-908a-dfb97747e97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alle Schlafzimmer </w:t>
            </w:r>
          </w:p>
          <w:p>
            <w:pPr>
              <w:spacing w:before="0" w:after="0" w:line="240" w:lineRule="auto"/>
            </w:pPr>
            <w:r>
              <w:t>EG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83539864" name="36b9ea3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7490147" name="36b9ea30-ce98-11f0-908a-dfb97747e97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27751013" name="4a19c8c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9665643" name="4a19c8c0-ce98-11f0-908a-dfb97747e97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20490070" name="5ecb7bb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8048562" name="5ecb7bb0-ce98-11f0-908a-dfb97747e97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6508585" name="be59ea80-ce98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7060855" name="be59ea80-ce98-11f0-908a-dfb97747e97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74939584" name="9e30c5c0-ce99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5212917" name="9e30c5c0-ce99-11f0-908a-dfb97747e97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8137909" name="a1ab02f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3075041" name="a1ab02f0-ce9a-11f0-908a-dfb97747e97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83402177" name="b17e5f6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1666565" name="b17e5f60-ce9a-11f0-908a-dfb97747e979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Bad / WC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43578239" name="c59be8a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1394793" name="c59be8a0-ce9a-11f0-908a-dfb97747e97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70443591" name="f0453c00-ce9a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7737531" name="f0453c00-ce9a-11f0-908a-dfb97747e97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0278767" name="015c3c00-ce9b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7117496" name="015c3c00-ce9b-11f0-908a-dfb97747e97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72586344" name="5a217ed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6297581" name="5a217ed0-ce9c-11f0-908a-dfb97747e97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9981902" name="6ee7cb3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71193197" name="6ee7cb30-ce9c-11f0-908a-dfb97747e97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32696479" name="ce445490-ce9c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184132" name="ce445490-ce9c-11f0-908a-dfb97747e97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Küche / Gartenhaus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22463197" name="0a077c3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304132" name="0a077c30-ce9f-11f0-908a-dfb97747e979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Gartenhaus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1173043" name="4be6bc6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3221051" name="4be6bc60-ce9f-11f0-908a-dfb97747e979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Gartenhaus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0968067" name="6f1897d0-ce9f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3135461" name="6f1897d0-ce9f-11f0-908a-dfb97747e979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22897592" name="23ba0c5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0228598" name="23ba0c50-cea0-11f0-908a-dfb97747e979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Fensterkitt </w:t>
            </w:r>
          </w:p>
        </w:tc>
        <w:tc>
          <w:p>
            <w:pPr>
              <w:spacing w:before="0" w:after="0" w:line="240" w:lineRule="auto"/>
            </w:pPr>
            <w:r>
              <w:t>Fensterflügel</w:t>
            </w:r>
          </w:p>
        </w:tc>
        <w:tc>
          <w:p>
            <w:pPr>
              <w:spacing w:before="0" w:after="0" w:line="240" w:lineRule="auto"/>
            </w:pPr>
            <w:r>
              <w:t>Fensterkitt 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88686750" name="fe1825d0-cea0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8459719" name="fe1825d0-cea0-11f0-908a-dfb97747e979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  <w:p>
            <w:pPr>
              <w:spacing w:before="0" w:after="0" w:line="240" w:lineRule="auto"/>
            </w:pPr>
            <w:r>
              <w:t>UG -DG </w:t>
            </w:r>
          </w:p>
          <w:p>
            <w:pPr>
              <w:spacing w:before="0" w:after="0" w:line="240" w:lineRule="auto"/>
            </w:pPr>
            <w:r>
              <w:t>Anschlagkitt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2944687" name="173c9c3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9908669" name="173c9c30-cea1-11f0-908a-dfb97747e979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Gartenhaus / Sitzplatz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2612073"/>
                  <wp:effectExtent l="0" t="0" r="0" b="0"/>
                  <wp:docPr id="563529978" name="9fbf0d4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8162495" name="9fbf0d40-cea1-11f0-908a-dfb97747e979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2612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Veloraum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Dach / 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7639368" name="cffdab10-cea1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1034835" name="cffdab10-cea1-11f0-908a-dfb97747e979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Gartenhaus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62598879" name="07a72130-cea3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6654889" name="07a72130-cea3-11f0-908a-dfb97747e979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Gartenhaus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17842761" name="f75a5990-cea3-11f0-908a-dfb97747e97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0545271" name="f75a5990-cea3-11f0-908a-dfb97747e979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4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Hömelstrasse 12, 8636 Wald</w:t>
          </w:r>
        </w:p>
        <w:p>
          <w:pPr>
            <w:spacing w:before="0" w:after="0"/>
          </w:pPr>
          <w:r>
            <w:t>588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footer.xml" Type="http://schemas.openxmlformats.org/officeDocument/2006/relationships/footer" Id="rId4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